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8648523" name="019e3baf-45ea-74b7-81d7-8b409556a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645906" name="019e3baf-45ea-74b7-81d7-8b409556a02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2407594" name="019e3bc0-1b8a-7f8e-9a52-1839701e06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5804804" name="019e3bc0-1b8a-7f8e-9a52-1839701e06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9323493" name="019e3b89-616a-716d-878d-d974b8d1fb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3025459" name="019e3b89-616a-716d-878d-d974b8d1fb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0500769" name="019e3b78-16d5-7f46-a64b-dd10f29ea6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246725" name="019e3b78-16d5-7f46-a64b-dd10f29ea6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294793" name="019e3b8a-7415-71fc-82a9-2789dc1961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81419" name="019e3b8a-7415-71fc-82a9-2789dc1961a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Eingang / 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7907400" name="019e3bb0-180e-7feb-94c5-26beb78ff5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493320" name="019e3bb0-180e-7feb-94c5-26beb78ff5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4993287" name="019e3bc4-91d3-700e-b23d-fa423a57b8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526885" name="019e3bc4-91d3-700e-b23d-fa423a57b86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4717273" name="019e3ba4-a0cc-799f-a04d-1fe0ddc91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6044480" name="019e3ba4-a0cc-799f-a04d-1fe0ddc91f7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940080" name="019e3bae-9e7f-797b-a1de-dc42253ade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330959" name="019e3bae-9e7f-797b-a1de-dc42253ade2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6950976" name="019e3b77-5513-7983-8bcb-7a0c95f8af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305930" name="019e3b77-5513-7983-8bcb-7a0c95f8afc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4247614" name="019e3ba5-1fbe-7674-aa11-d5e173d6f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09648" name="019e3ba5-1fbe-7674-aa11-d5e173d6f95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Heizung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4279691" name="019e3ba5-f171-70d3-a3dd-fa822054f0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9674809" name="019e3ba5-f171-70d3-a3dd-fa822054f07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Dachschindel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6885456" name="019e3bc7-2e4c-7ff6-9fba-4da414685f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690793" name="019e3bc7-2e4c-7ff6-9fba-4da414685f0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Keller/Heizungsraum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88484222" name="019e3b9d-21c1-7ce7-b871-5fc1329ccd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9171518" name="019e3b9d-21c1-7ce7-b871-5fc1329ccdf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Fallrohre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21567122" name="019e3b9c-5627-7c93-835d-400ef2a235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9143" name="019e3b9c-5627-7c93-835d-400ef2a2357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Tankanstrich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1911492" name="019e3b9b-5f32-78fd-bc98-4fdf9ba7c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444788" name="019e3b9b-5f32-78fd-bc98-4fdf9ba7cd3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Heizungsraum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0993915" name="019e3b9a-4ca3-7d52-8daf-7228fb3d6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651330" name="019e3b9a-4ca3-7d52-8daf-7228fb3d639e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